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alackerstrasse 5, 8156 Oberhasli</w:t>
          </w:r>
        </w:p>
        <w:p>
          <w:pPr>
            <w:spacing w:before="0" w:after="0"/>
          </w:pPr>
          <w:r>
            <w:t>26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